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Эндоскопия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07:18 МСК · База обновлена: 25.07.2026, 07:00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1001" w:name="case_0001"/>
      <w:r>
        <w:t>Ситуационная задача 0001</w:t>
      </w:r>
      <w:bookmarkEnd w:id="1001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Эндоскопия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 64 лет обратилась в поликлинику к врачу-гастроэнтерологу.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изжогу, загрудинные боли, вздутие, ощущения комка в горле, диарею.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Считает себя больной около трёх лет, когда начала отмечать выше перечисленные жалобы. Изжога отмечается сразу же после приема пищи, усиливается при горизонтальном положении тела и переедании. Ограничила приём жирного, острого, соленого, жареного - улучшения не отмечались.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Хронические заболевания: артериальная гипертензия 2 стадии, II степени.</w:t>
      </w:r>
    </w:p>
    <w:p>
      <w:pPr>
        <w:spacing w:after="58"/>
      </w:pPr>
      <w:r>
        <w:rPr>
          <w:b w:val="0"/>
          <w:i w:val="0"/>
        </w:rPr>
        <w:t>* Сахарный диабет 2 типа.</w:t>
      </w:r>
    </w:p>
    <w:p>
      <w:pPr>
        <w:spacing w:after="58"/>
      </w:pPr>
      <w:r>
        <w:rPr>
          <w:b w:val="0"/>
          <w:i w:val="0"/>
        </w:rPr>
        <w:t>* Употребление алкоголя и курение: курит по 20 сигарет в день более 25 лет.</w:t>
      </w:r>
    </w:p>
    <w:p>
      <w:pPr>
        <w:spacing w:after="58"/>
      </w:pPr>
      <w:r>
        <w:rPr>
          <w:b w:val="0"/>
          <w:i w:val="0"/>
        </w:rPr>
        <w:t>* Операции: холецистэктомия 20 лет назад.</w:t>
      </w:r>
    </w:p>
    <w:p>
      <w:pPr>
        <w:spacing w:after="58"/>
      </w:pPr>
      <w:r>
        <w:rPr>
          <w:b w:val="0"/>
          <w:i w:val="0"/>
        </w:rPr>
        <w:t>* Гемотрансфузий не было.</w:t>
      </w:r>
    </w:p>
    <w:p>
      <w:pPr>
        <w:spacing w:after="58"/>
      </w:pPr>
      <w:r>
        <w:rPr>
          <w:b w:val="0"/>
          <w:i w:val="0"/>
        </w:rPr>
        <w:t>* Семейный анамнез не отягощен.</w:t>
      </w:r>
    </w:p>
    <w:p>
      <w:pPr>
        <w:spacing w:after="58"/>
      </w:pPr>
      <w:r>
        <w:rPr>
          <w:b w:val="0"/>
          <w:i w:val="0"/>
        </w:rPr>
        <w:t>* Аллергия на лекарства: отрицает.</w:t>
      </w:r>
    </w:p>
    <w:p>
      <w:pPr>
        <w:spacing w:after="58"/>
      </w:pPr>
      <w:r>
        <w:rPr>
          <w:b w:val="0"/>
          <w:i w:val="0"/>
        </w:rPr>
        <w:t>* Эпидемиологический анамнез не отягощен.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Общее состояние средней степени тяжести. Кожный покров бледно-розовой окраски, сухой, теплый, чистый. Видимые слизистые без особенностей, без катаральных явлений, нормальной влажности. Подкожная жировая клетчатка развита равномерно. Периферических отеков нет. Дыхание жесткое, ЧДД 16 в мин, хрипов нет. Тоны сердца ясные, ритмичные, ЧСС 96 в мин, АД 140/90 мм рт. ст. Живот мягкий, безболезненный, в объеме не увеличен. Перитонеальные симптомы отрицательные. Дизурии нет. Стул оформлен, раз в три дня.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Необходимым для постановки диагноза дополнительным инструментальным методом обследования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бронхоскопия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фиброэзофагоскопия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компьютерная томография брюшной полости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эзофагогастродуоденоскопия в режиме узкого спектра света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эзофагогастродуоденоскопия в режиме узкого спектра света</w:t>
      </w:r>
    </w:p>
    <w:p>
      <w:pPr>
        <w:ind w:left="504"/>
      </w:pPr>
      <w:r>
        <w:rPr>
          <w:b w:val="0"/>
          <w:i/>
        </w:rPr>
        <w:t>В настоящее время, золотым стандартом диагностики пищевода Барретта является эндоскопическое исследование.</w:t>
        <w:br/>
        <w:br/>
      </w:r>
      <w:hyperlink r:id="rId20">
        <w:r>
          <w:rPr>
            <w:color w:val="173C49"/>
            <w:u w:val="single"/>
          </w:rPr>
          <w:t>Клинические рекомендации Российской гастроэнтерологической ассоциации. ПИЩЕВОД БАРРЕТА, 2014 г.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На основании заключения у пациента можно заподозрить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микотический эзофагит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кольцо Щацкого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грыжу пищеводного отверстия диафрагмы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пищевод Баррета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пищевод Баррета</w:t>
      </w:r>
    </w:p>
    <w:p>
      <w:pPr>
        <w:ind w:left="504"/>
      </w:pPr>
      <w:r>
        <w:rPr>
          <w:b w:val="0"/>
          <w:i/>
        </w:rPr>
        <w:t>Проект национальных клинических рекомендаций. Пищевод Баррета, Москва 2015, стр. 5,6</w:t>
        <w:br/>
        <w:br/>
      </w:r>
      <w:hyperlink r:id="rId20">
        <w:r>
          <w:rPr>
            <w:color w:val="173C49"/>
            <w:u w:val="single"/>
          </w:rPr>
          <w:t>Клинические рекомендации Российской гастроэнтерологической ассоциации. ПИЩЕВОД БАРРЕТА, 2014 г.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Для уточняющей диагностики изменений необходимо выполнение хромоэндоскопии. Для данных изменений предпочтителен краситель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раствор Люголя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индигокармин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конго красный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уксусная кислота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раствор Люголя</w:t>
      </w:r>
    </w:p>
    <w:p>
      <w:pPr>
        <w:ind w:left="504"/>
      </w:pPr>
      <w:r>
        <w:rPr>
          <w:b w:val="0"/>
          <w:i/>
        </w:rPr>
        <w:t>Для хромоскопии применяют 2-5 мл водного 1-4% раствора Люголя♠ (чаще 2-3%).</w:t>
        <w:br/>
        <w:br/>
        <w:t>Эндоскопия желудочно-кишечного тракта / Палевская С. А. ,Короткевич А. Г. - Москва : ГЭОТАР-Медиа, 2018. - 752 с. - ISBN 978-5-9704-4564-8</w:t>
        <w:br/>
        <w:br/>
      </w:r>
      <w:hyperlink r:id="rId2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При детальном осмотре архитектоники ямок слизистой оболочки и сосудистого рисунка необходимо проведение эндоскопического исследования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оптическим увеличением без функции NBI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оптическим увеличением с функцией NBI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оптическим увеличением и хромоэндоскопией уксусной кислотой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функцией NBI без оптического увеличения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оптическим увеличением с функцией NBI</w:t>
      </w:r>
    </w:p>
    <w:p>
      <w:pPr>
        <w:ind w:left="504"/>
      </w:pPr>
      <w:r>
        <w:rPr>
          <w:b w:val="0"/>
          <w:i/>
        </w:rPr>
        <w:t>Увеличительная эндоскопия позволяет детально исследовать микроархитектонику слизистой оболочки сегмента цилиндроклеточной метаплазии пищевода</w:t>
        <w:br/>
        <w:br/>
      </w:r>
      <w:hyperlink r:id="rId20">
        <w:r>
          <w:rPr>
            <w:color w:val="173C49"/>
            <w:u w:val="single"/>
          </w:rPr>
          <w:t>Клинические рекомендации Российской гастроэнтерологической ассоциации. ПИЩЕВОД БАРРЕТА, 2014 г.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Высота сегмента при пищеводе Баррета оценивается по критериям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Лос-Анджелесским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Парижским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Пражским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Берлинским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Пражским</w:t>
      </w:r>
    </w:p>
    <w:p>
      <w:pPr>
        <w:ind w:left="504"/>
      </w:pPr>
      <w:r>
        <w:rPr>
          <w:b w:val="0"/>
          <w:i/>
        </w:rPr>
        <w:t>При написании протокола эндоскопического исследования необходимо использовать Пражские критерии (C &amp; M), а также описывать любые отдельные видимые очаги пищевода Барретта</w:t>
        <w:br/>
        <w:br/>
      </w:r>
      <w:hyperlink r:id="rId20">
        <w:r>
          <w:rPr>
            <w:color w:val="173C49"/>
            <w:u w:val="single"/>
          </w:rPr>
          <w:t>Клинические рекомендации Российской гастроэнтерологической ассоциации. ПИЩЕВОД БАРРЕТА, 2014 г.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Изменения: максимальная высота цилиндроклеточной метаплазии на уровне 37 см от резцов, проксимальная граница циркулярных изменений на уровне 39 см от резцов, кардиоэзофагеальный переход определяется на уровне 40 см от резцов, - согласно Пражским критериям можно классифицировать как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С3М1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С1М2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С1М3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С2М1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С1М3</w:t>
      </w:r>
    </w:p>
    <w:p>
      <w:pPr>
        <w:ind w:left="504"/>
      </w:pPr>
      <w:r>
        <w:rPr>
          <w:b w:val="0"/>
          <w:i/>
        </w:rPr>
        <w:t>СnMn(n-длина в см)</w:t>
        <w:br/>
        <w:br/>
      </w:r>
      <w:hyperlink r:id="rId20">
        <w:r>
          <w:rPr>
            <w:color w:val="173C49"/>
            <w:u w:val="single"/>
          </w:rPr>
          <w:t>Клинические рекомендации Российской гастроэнтерологической ассоциации. ПИЩЕВОД БАРРЕТА, 2014 г.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При пищеводе Баррета по данным гистологического исследования должен быть обнаружен тип эпителия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кишечный эпителий с характерными бокаловидными клетками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плоскоклеточная метаплазия железистого эпителия с клетками многослойного плоского эпителия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кардиальный желудочный эпителий только со слизистыми железами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фундальный желудочный эпителий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кишечный эпителий с характерными бокаловидными клетками</w:t>
      </w:r>
    </w:p>
    <w:p>
      <w:pPr>
        <w:ind w:left="504"/>
      </w:pPr>
      <w:r>
        <w:rPr>
          <w:b w:val="0"/>
          <w:i/>
        </w:rPr>
        <w:t>В соответствии с последними рекомендациями диагноз ПБ устанавливается в том случае, если при эндоскопическом исследовании в дистальном отделе пищевода выявляется сегмент цилиндрического метапластического эпителия длиной не менее 1 см с наличием в биопсийном материале кишечной метаплазии с бокаловидными клетками.</w:t>
        <w:br/>
        <w:br/>
        <w:t>Пищевод Баррета: современные возможности диагностики, терапии и снижения риска развития рака. Журнал» Доказательная гастроэнтерология», 4, 2017, стр. 1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При эндоскопической картине пищевода Баррета, в случае невозможности выполнения комплексного эндоскопического исследования с прицельной биопсией, необходимо применить тактику _____ -квадрантной биопсии слизистой оболочки пищевода Баррета с промежутком по длине в (в см)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2; 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4; 1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4; 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2; 2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4; 2</w:t>
      </w:r>
    </w:p>
    <w:p>
      <w:pPr>
        <w:ind w:left="504"/>
      </w:pPr>
      <w:r>
        <w:rPr>
          <w:b w:val="0"/>
          <w:i/>
        </w:rPr>
        <w:t>В настоящее время рекомендована прицельная биопсия при эндоскопическом исследовании. Сиэттлский протокол (18), который подразумевает четырехквандрантную биопсию каждые 2 см используется в дополнении к прицельной биопсии.</w:t>
        <w:br/>
        <w:br/>
      </w:r>
      <w:hyperlink r:id="rId20">
        <w:r>
          <w:rPr>
            <w:color w:val="173C49"/>
            <w:u w:val="single"/>
          </w:rPr>
          <w:t>Клинические рекомендации Российской гастроэнтерологической ассоциации. ПИЩЕВОД БАРРЕТА, 2014 г.</w:t>
        </w:r>
      </w:hyperlink>
    </w:p>
    <w:p>
      <w:pPr>
        <w:pStyle w:val="Heading2"/>
      </w:pPr>
      <w:r>
        <w:t>2. Лечение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В случае выявления пищевода Баррета без диспластических изменений эпителия тактика лечения на первом этапе заключается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постоянной противовоспалительной терапии с эндоскопическим контролем каждые 3 года с обязательной биопсией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криоабляции очагов с последующим постоянным приёмом противоспалительной терапии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постоянной антисекреторной терапии с эндоскопическим контролем каждые 3 года с обязательной биопсией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криоабляции очагов с последующим постоянным приёмом антисекреторной терапии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постоянной антисекреторной терапии с эндоскопическим контролем каждые 3 года с обязательной биопсией</w:t>
      </w:r>
    </w:p>
    <w:p>
      <w:pPr>
        <w:ind w:left="504"/>
      </w:pPr>
      <w:r>
        <w:rPr>
          <w:b w:val="0"/>
          <w:i/>
        </w:rPr>
        <w:t>Первый этап лечения предполагает назначение ингибиторов протонной помпы (ИПП) в стандартных дозировках в течение 4 нед</w:t>
        <w:br/>
        <w:br/>
        <w:t>Пищевод Баррета: современные возможности диагностики, терапии и снижения риска развития рака. Журнал "Доказательная гастроэнтерология", 4, 2017, стр. 13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При неэффективности проводимого лечения показан эндоскопический метод абляции. При пищеводе Баррета с длиной сегмента менее 3 см методом выбора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криоабляция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аргоно-плазменная коагуляция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электрокоагуляция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фотодинамическая терапия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аргоно-плазменная коагуляция</w:t>
      </w:r>
    </w:p>
    <w:p>
      <w:pPr>
        <w:ind w:left="504"/>
      </w:pPr>
      <w:r>
        <w:rPr>
          <w:b w:val="0"/>
          <w:i/>
        </w:rPr>
        <w:t>Основные положения алгоритма: — профилактическая эндоскопическая терапия, такая как проведения абляции в случае наличия у пациента ПБ без дисплазии, не должна выполняться (ввиду крайне низкого риска развития аденокарциномы при отсутствии диспластических изменений)</w:t>
        <w:br/>
        <w:br/>
        <w:t>Пищевод Баррета: современные возможности диагностики, терапии и снижения риска развития рака. Журнал» Доказательная гастроэнтерология», 4, 2017, стр. 15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При пищеводе Баррета с длиной сегмента более 3 см методом выбора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фотодинамическая терапия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электрокоагуляция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аргоно-плазменная коагуляция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криоабляция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фотодинамическая терапия</w:t>
      </w:r>
    </w:p>
    <w:p>
      <w:pPr>
        <w:ind w:left="504"/>
      </w:pPr>
      <w:r>
        <w:rPr>
          <w:b w:val="0"/>
          <w:i/>
        </w:rPr>
        <w:t>Для лечения пищевода Барретта с интраэпителиальной неоплазией низкой степени могут применяться различные методики абляции слизистой оболочки, в т.ч. аргоно-плазменная коагуляция (АПК) и фотодинамическая терапия (ФДТ) (степень рекомендаций “C”)</w:t>
        <w:br/>
        <w:br/>
        <w:t>Пищевод Баррета: современные возможности диагностики, терапии и снижения риска развития рака. Журнал» Доказательная гастроэнтерология», 4, 2017, стр. 14</w:t>
      </w:r>
    </w:p>
    <w:p>
      <w:pPr>
        <w:pStyle w:val="Heading2"/>
      </w:pPr>
      <w:r>
        <w:t>3. Вариатив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Пищевод Баррета является основным фактором риска развития +______________________+ пищевода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плоскоклеточного рака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аденокарциномы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недифференцированного рака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железисто-плоскоклеточного рака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аденокарциномы</w:t>
      </w:r>
    </w:p>
    <w:p>
      <w:pPr>
        <w:ind w:left="504"/>
      </w:pPr>
      <w:r>
        <w:rPr>
          <w:b w:val="0"/>
          <w:i/>
        </w:rPr>
        <w:t>Пациенты с ПБ составляют группу риска по развитию аденокарциномы, с вероятностью ежегодной злокачественной трансформации в пределах 0,2 – 2,1%.</w:t>
        <w:br/>
        <w:br/>
      </w:r>
      <w:hyperlink r:id="rId20">
        <w:r>
          <w:rPr>
            <w:color w:val="173C49"/>
            <w:u w:val="single"/>
          </w:rPr>
          <w:t>Клинические рекомендации Российской гастроэнтерологической ассоциации. ПИЩЕВОД БАРРЕТА, 2014 г.</w:t>
        </w:r>
      </w:hyperlink>
    </w:p>
    <w:p>
      <w:r>
        <w:br w:type="page"/>
      </w:r>
    </w:p>
    <w:p>
      <w:pPr>
        <w:pStyle w:val="Heading1"/>
      </w:pPr>
      <w:bookmarkStart w:id="1002" w:name="case_0002"/>
      <w:r>
        <w:t>Ситуационная задача 0002</w:t>
      </w:r>
      <w:bookmarkEnd w:id="1002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Эндоскопия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Мужчина 35 лет осмотрен терапевтом и направлен на эзофагогастродуоденоскопию.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периодическую изжогу, затруднения при глотании твердой пищи, эпизоды ощущения застревания пищи, боли в грудной клетке.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Изжога беспокоит в течение 4-5 лет, самостоятельно нерегулярно принимал антацидные препараты, с положительным эффектом, в течение последнего года присоединились признаки дисфагии, периодические боли в грудной клетке, не связанные с физической нагрузкой. Обследован: ЭКГ – норма. ОАК – СОЭ 10 мм/ч, эозинофилия 30% биохимический анализ без отклонений от нормы.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Хронические заболевания: отрицает</w:t>
      </w:r>
    </w:p>
    <w:p>
      <w:pPr>
        <w:spacing w:after="58"/>
      </w:pPr>
      <w:r>
        <w:rPr>
          <w:b w:val="0"/>
          <w:i w:val="0"/>
        </w:rPr>
        <w:t>* Употребление алкоголя и курение: курит в течении 15 лет.</w:t>
      </w:r>
    </w:p>
    <w:p>
      <w:pPr>
        <w:spacing w:after="58"/>
      </w:pPr>
      <w:r>
        <w:rPr>
          <w:b w:val="0"/>
          <w:i w:val="0"/>
        </w:rPr>
        <w:t>* Операции: отрицает</w:t>
      </w:r>
    </w:p>
    <w:p>
      <w:pPr>
        <w:spacing w:after="58"/>
      </w:pPr>
      <w:r>
        <w:rPr>
          <w:b w:val="0"/>
          <w:i w:val="0"/>
        </w:rPr>
        <w:t>* Гемотрансфузий не было</w:t>
      </w:r>
    </w:p>
    <w:p>
      <w:pPr>
        <w:spacing w:after="58"/>
      </w:pPr>
      <w:r>
        <w:rPr>
          <w:b w:val="0"/>
          <w:i w:val="0"/>
        </w:rPr>
        <w:t>* Семейный анамнез: не отягощен</w:t>
      </w:r>
    </w:p>
    <w:p>
      <w:pPr>
        <w:spacing w:after="58"/>
      </w:pPr>
      <w:r>
        <w:rPr>
          <w:b w:val="0"/>
          <w:i w:val="0"/>
        </w:rPr>
        <w:t>* Аллергия на лекарства: отрицает</w:t>
      </w:r>
    </w:p>
    <w:p>
      <w:pPr>
        <w:spacing w:after="58"/>
      </w:pPr>
      <w:r>
        <w:rPr>
          <w:b w:val="0"/>
          <w:i w:val="0"/>
        </w:rPr>
        <w:t>* Пищевая аллергия : редкие кратковременные эпизоды высыпаний на коже связанные с приемом фруктов, не лечился, не обследовался.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Общее состояние удовлетворительное. Кожные покровы физиологической окраски, телосложение гиперстеничное. Дыхание везикулярное, ЧДД 16 в мин. Тоны сердца ясные, ритмичные, ЧСС 76 в мин, АД 130/90 мм рт. ст. Живот мягкий, безболезненный.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У данного пациента могут быть выявлены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эндоскопические признаки пищевода Барретта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воспалительные изменения слизистой в виде отека, ранимости слизистой, белесоватые пятна слизистой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признаки воспаления в дистальном отделе пищевода, эрозия до 5 мм, не захватывающая слизистую между складками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эндоскопические признаки аксиальной грыжи пищеводного отверстия диафрагмы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воспалительные изменения слизистой в виде отека, ранимости слизистой, белесоватые пятна слизистой</w:t>
      </w:r>
    </w:p>
    <w:p>
      <w:pPr>
        <w:ind w:left="504"/>
      </w:pPr>
      <w:r>
        <w:rPr>
          <w:b w:val="0"/>
          <w:i/>
        </w:rPr>
        <w:t>У пациентов с эозинофильным эзофагитом при проведении ЭГДС обнаруживаются признаки воспалительного процесса на всем протяжении пищевода , эозинофильные микроабсцессы, нередко обнаруживаются изменения, отражающие развитие подслизистого фиброза в виде множественных концентрических колец.</w:t>
        <w:br/>
        <w:br/>
        <w:t>Доказательная гастроэнтерология Том8 №1-2019 с.58-81 Эозинофильный эзофагит: современный взгляд на проблему и собственные клинические наблюдения. К.м.н В.О. Кайбышева, к.м.н. С.В. Кашин и др.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В данной клинической ситуации стандартную эзофагогастродуоденоскопию необходимо дополнить использованием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бронхоскопии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биопсии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эндосонографии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хромоскопии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биопсии</w:t>
      </w:r>
    </w:p>
    <w:p>
      <w:pPr>
        <w:ind w:left="504"/>
      </w:pPr>
      <w:r>
        <w:rPr>
          <w:b w:val="0"/>
          <w:i/>
        </w:rPr>
        <w:t>Всем пациентам с подозрением на эозинофильный эзофагит при проведении ЭГДС должна быть выполнена множественная биопсия</w:t>
        <w:br/>
        <w:br/>
        <w:t>Доказательная гастроэнтерология Том8 №1-2019 с.58-81 Эозинофильный эзофагит: современный взгляд на проблему и собственные клинические наблюдения. К.м.н В.О. Кайбышева, к.м.н. С.В. Кашин и др.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При выполнении биопсии у данного пациента необходимо взятие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биоптатов из проксимальной и дистальной части пищевода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из участков с максимально выраженным воспалением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биоптатов из дистальной части пищевода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материала из проксимальной части пищевода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биоптатов из проксимальной и дистальной части пищевода</w:t>
      </w:r>
    </w:p>
    <w:p>
      <w:pPr>
        <w:ind w:left="504"/>
      </w:pPr>
      <w:r>
        <w:rPr>
          <w:b w:val="0"/>
          <w:i/>
        </w:rPr>
        <w:t>Всем пациентам с подозрением на эозинофильный эзофагит при проведении ЭГДС должна быть выполнена множественная биопсия из дистального и проксимального отделов пищевода.</w:t>
        <w:br/>
        <w:br/>
        <w:t>Доказательная гастроэнтерология Том8 №1-2019 с.62 Эозинофильный эзофагит: современный взгляд на проблему и собственные клинические наблюдения. К.м.н В.О. Кайбышева, к.м.н. С.В. Кашин и др.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При взятии биоптатов из пищевода следует осуществить забор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только из участков с макроскопически неизмененной слизистой во всех отделах пищевода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из 2 участков в проксимальном отделе пищевода и 2-х участков в дистальном отделе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 менее 6-8 участков в проксимальном отделе и дистальном отделах пищевода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из 2 участков в проксимальном отделе пищевода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не менее 6-8 участков в проксимальном отделе и дистальном отделах пищевода</w:t>
      </w:r>
    </w:p>
    <w:p>
      <w:pPr>
        <w:ind w:left="504"/>
      </w:pPr>
      <w:r>
        <w:rPr>
          <w:b w:val="0"/>
          <w:i/>
        </w:rPr>
        <w:t>Для получения корректных гистологических результатов необходимо проводить биопсию не менее чем в 6-8 участках из дистльного и проксимального отделов пищевода</w:t>
        <w:br/>
        <w:br/>
        <w:t>Доказательная гастроэнтерология Том8 №1-2019 с.62 Эозинофильный эзофагит: современный взгляд на проблему и собственные клинические наблюдения. К.м.н В.О. Кайбышева, к.м.н. С.В. Кашин и др.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При осмотре желудка и двенадцатиперстной кишки  у данного пациента выполняется забор биоптатов из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желудка и из двенадцатиперстной кишки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антрального отдела желудка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кардиального отдела желудка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двенадцатиперстной кишки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желудка и из двенадцатиперстной кишки</w:t>
      </w:r>
    </w:p>
    <w:p>
      <w:pPr>
        <w:ind w:left="504"/>
      </w:pPr>
      <w:r>
        <w:rPr>
          <w:b w:val="0"/>
          <w:i/>
        </w:rPr>
        <w:t>Для дифференциальной диагностики с другими заболеваниями, ассоциированными с эозинофилией пищевода, при эндоскопическом исследовании рекомендуется забор биоптатов из желудка и 12-ти п к.</w:t>
        <w:br/>
        <w:br/>
        <w:t>Доказательная гастроэнтерология Том8 №1-2019 с.62 Эозинофильный эзофагит: современный взгляд на проблему и собственные клинические наблюдения. К.м.н В.О. Кайбышева, к.м.н. С.В. Кашин и др.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Данную эндоскопическую картину необходимо дифференцировать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пищеводом Баррета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гастроэзофагеальной рефлюксной болезнью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грыжей пищеводного отверстия диафграгмы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карциномой пищевода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гастроэзофагеальной рефлюксной болезнью</w:t>
      </w:r>
    </w:p>
    <w:p>
      <w:pPr>
        <w:ind w:left="504"/>
      </w:pPr>
      <w:r>
        <w:rPr>
          <w:b w:val="0"/>
          <w:i/>
        </w:rPr>
        <w:t>С эзофагеальной эозинофилией могут протекать ГЭРБ, болезнь Крона, целиакия, ахалазия кардии.</w:t>
        <w:br/>
        <w:br/>
        <w:t>Доказательная гастроэнтерология Том8 №1-2019 с.64 Эозинофильный эзофагит: современный взгляд на проблему и собственные клинические наблюдения. К.м.н В.О. Кайбышева, к.м.н. С.В. Кашин и др.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Дополнительно для уточнения диагноза необходимо выполнить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КТ грудной клетки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исследование на наличие helicobacter pylori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рентгенологическое исследование пищевода с контрастированием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осмотр в узкоспектральном свете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рентгенологическое исследование пищевода с контрастированием</w:t>
      </w:r>
    </w:p>
    <w:p>
      <w:pPr>
        <w:ind w:left="504"/>
      </w:pPr>
      <w:r>
        <w:rPr>
          <w:b w:val="0"/>
          <w:i/>
        </w:rPr>
        <w:t>Рентгенологическое исследование пищевода с контрастированием является дополнительным методом, позволяющим с высокой точностью выявить проксимальные и дистальные стриктуры пищевода, оценить из протяженность, принять решение о необходимости дилатации и бужирования</w:t>
        <w:br/>
        <w:br/>
        <w:t>Доказательная гастроэнтерология Том8 №1-2019 с.65 Эозинофильный эзофагит: современный взгляд на проблему и собственные клинические наблюдения. К.м.н В.О. Кайбышева, к.м.н. С.В. Кашин и др.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У данного пациента при гистологическом исследовании биоптатов выявлена интраэпителиальная эозинофильная инфильтрация, что позволяет установить диагноз «эозинофильный эзофагит» при количестве эозинофилов в поле зрения микроскопа высокого разрешения (400х) не менее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60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15</w:t>
      </w:r>
    </w:p>
    <w:p>
      <w:pPr>
        <w:ind w:left="504"/>
      </w:pPr>
      <w:r>
        <w:rPr>
          <w:b w:val="0"/>
          <w:i/>
        </w:rPr>
        <w:t>Главным критерием установления диагноза «эозинофильный эзофагит» служит интраэпителиальная эозинофильная инфильтрация с количеством эозинофилов в поле зрения микроскопа высокого разрешения (400х) не менее 15</w:t>
        <w:br/>
        <w:br/>
        <w:t>Доказательная гастроэнтерология Том 8 №1-2019 с.64 Эозинофильный эзофагит: современный взгляд на проблему и собственные клинические наблюдения. К.м.н В.О. Кайбышева, к.м.н. С.В. Кашин и др.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Помимо эозинофильной инфильтрации слизистой пищевода для установки диагноза «эозинофильный эзофагит» к необходимым клиническим симптомам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эндоскопические признаки воспаления слизистой пищевода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аллергический анамнез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дисфагию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изжогу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дисфагию</w:t>
      </w:r>
    </w:p>
    <w:p>
      <w:pPr>
        <w:ind w:left="504"/>
      </w:pPr>
      <w:r>
        <w:rPr>
          <w:b w:val="0"/>
          <w:i/>
        </w:rPr>
        <w:t>Изолированная эозинофильная инфильтрация слизистой оболочки пищевода без ключевого симптома заболевания- дисфагии не может служить критерием эозинофильного эзофагита.</w:t>
        <w:br/>
        <w:br/>
        <w:t>Доказательная гастроэнтерология Том8 №1-2019 с.64 Эозинофильный эзофагит: современный взгляд на проблему и собственные клинические наблюдения. К.м.н В.О. Кайбышева, к.м.н. С.В. Кашин и др.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В случае прогрессирования заболевания при отсутствии лечения осложнением может быть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пищевод Баррета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образование стриктур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кровотечение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формирование дивертикулов пищевода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образование стриктур</w:t>
      </w:r>
    </w:p>
    <w:p>
      <w:pPr>
        <w:ind w:left="504"/>
      </w:pPr>
      <w:r>
        <w:rPr>
          <w:b w:val="0"/>
          <w:i/>
        </w:rPr>
        <w:t>Развитие фиброзных изменений в подслизистом слое может привести к формированию стриктур</w:t>
        <w:br/>
        <w:br/>
        <w:t>Доказательная гастроэнтерология Том8 №1-2019 с.74 Эозинофильный эзофагит: современный взгляд на проблему и собственные клинические наблюдения. К.м.н В.О. Кайбышева, к. м.н. С.В. Кашин и др.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При формировании стриктур пищевода эндоскопическое лечение следует выполнять при диаметре пищевода менее чем +_____+ мм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13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13</w:t>
      </w:r>
    </w:p>
    <w:p>
      <w:pPr>
        <w:ind w:left="504"/>
      </w:pPr>
      <w:r>
        <w:rPr>
          <w:b w:val="0"/>
          <w:i/>
        </w:rPr>
        <w:t>Эндоскопические вмешательства при дисфагии на фоне стриктур пищевода при диаметре менее 13 мм включают бужирование или баллонную дилатацию</w:t>
        <w:br/>
        <w:br/>
        <w:t>Доказательная гастроэнтерология Том8 №1-2019 с.74 Эозинофильный эзофагит: современный взгляд на проблему и собственные клинические наблюдения. К.м.н В.О. Кайбышева, к. м.н. С.В. Кашин и др.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К возможным методикам дилатации стриктур пищевода у пациентов с эозинофильным эзофагитом относится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стентирование пищевода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аргоноплазменная коагуляция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бужирование пищевода и баллонная дилатация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введение гормональных препаратов в зону стриктуры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бужирование пищевода и баллонная дилатация</w:t>
      </w:r>
    </w:p>
    <w:p>
      <w:pPr>
        <w:ind w:left="504"/>
      </w:pPr>
      <w:r>
        <w:rPr>
          <w:b w:val="0"/>
          <w:i/>
        </w:rPr>
        <w:t>Эндоскопические вмешательства при дисфагии на фоне стриктур пищевода при диаметре менее 13 мм включают бужирование или баллонную дилатацию</w:t>
        <w:br/>
        <w:br/>
        <w:t>Доказательная гастроэнтерология Том 8 №1-2019 с.74 Эозинофильный эзофагит: современный взгляд на проблему и собственные клинические наблюдения. К.м.н В.О. Кайбышева, к.м.н. С.В. Кашин и др.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Эндоскопия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R_Barret_148/" TargetMode="External"/><Relationship Id="rId21" Type="http://schemas.openxmlformats.org/officeDocument/2006/relationships/image" Target="media/image5.png"/><Relationship Id="rId22" Type="http://schemas.openxmlformats.org/officeDocument/2006/relationships/hyperlink" Target="https://library.mededtech.ru/rest/documents/ISBN9785970445648/?anchor=paragraph_6baa2d#paragraph_6baa2d" TargetMode="External"/><Relationship Id="rId23" Type="http://schemas.openxmlformats.org/officeDocument/2006/relationships/image" Target="media/image6.png"/><Relationship Id="rId24" Type="http://schemas.openxmlformats.org/officeDocument/2006/relationships/hyperlink" Target="https://library.mededtech.ru/rest/documents/R_Barret_148/index.html#paragraph_sg637" TargetMode="External"/><Relationship Id="rId25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